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Untergeschoss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12487472" name="aed0c8a0-0d71-11f1-9f6f-c3de6f6da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37599160" name="aed0c8a0-0d71-11f1-9f6f-c3de6f6daf44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91013543" name="b3999b50-0d71-11f1-9f6f-c3de6f6da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74343208" name="b3999b50-0d71-11f1-9f6f-c3de6f6daf44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/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Hofstetterweidweg 19A, 8143 Stallikon, Schweiz</w:t>
          </w:r>
        </w:p>
        <w:p>
          <w:pPr>
            <w:spacing w:before="0" w:after="0"/>
          </w:pPr>
          <w:r>
            <w:t>732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